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4371012" name="01a05bc7-b697-7b3c-b229-1eedfd9003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114300" name="01a05bc7-b697-7b3c-b229-1eedfd9003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4903031" name="01a05bc7-e39e-7283-8995-a3aa1b98b0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908589" name="01a05bc7-e39e-7283-8995-a3aa1b98b08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736871" name="01a05bff-e8f8-715b-9861-a77bcf379e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984011" name="01a05bff-e8f8-715b-9861-a77bcf379eb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7569322" name="01a05bff-fe43-784f-ab9a-c290c93055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956859" name="01a05bff-fe43-784f-ab9a-c290c930556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St. Gallerstrasse 91, 7320 Sargans</w:t>
          </w:r>
        </w:p>
        <w:p>
          <w:pPr>
            <w:spacing w:before="0" w:after="0"/>
          </w:pPr>
          <w:r>
            <w:t>1135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